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4C02D" w14:textId="77777777" w:rsidR="00F96037" w:rsidRDefault="00F422F2">
      <w:r>
        <w:rPr>
          <w:b/>
          <w:color w:val="13294B"/>
          <w:sz w:val="44"/>
        </w:rPr>
        <w:t>Parent launch kit</w:t>
      </w:r>
    </w:p>
    <w:p w14:paraId="4EBD4AC6" w14:textId="77777777" w:rsidR="00F96037" w:rsidRDefault="00F422F2">
      <w:pPr>
        <w:spacing w:after="240"/>
      </w:pPr>
      <w:r>
        <w:rPr>
          <w:b/>
          <w:color w:val="00BAC7"/>
          <w:sz w:val="24"/>
        </w:rPr>
        <w:t>Ready-to-send parent emails to launch and grow Lunchbox all year</w:t>
      </w:r>
    </w:p>
    <w:p w14:paraId="4EEA7242" w14:textId="77777777" w:rsidR="00F96037" w:rsidRDefault="00F422F2">
      <w:pPr>
        <w:spacing w:after="40"/>
      </w:pPr>
      <w:r>
        <w:rPr>
          <w:b/>
          <w:color w:val="00BAC7"/>
          <w:sz w:val="18"/>
        </w:rPr>
        <w:t xml:space="preserve">Includes:  </w:t>
      </w:r>
      <w:r>
        <w:rPr>
          <w:color w:val="6C7480"/>
          <w:sz w:val="20"/>
        </w:rPr>
        <w:t>6 email templates — from first launch through the full school year</w:t>
      </w:r>
    </w:p>
    <w:p w14:paraId="132E3023" w14:textId="77777777" w:rsidR="00F96037" w:rsidRDefault="00F422F2">
      <w:pPr>
        <w:spacing w:after="40"/>
      </w:pPr>
      <w:r>
        <w:rPr>
          <w:b/>
          <w:color w:val="00BAC7"/>
          <w:sz w:val="18"/>
        </w:rPr>
        <w:t xml:space="preserve">How to use:  </w:t>
      </w:r>
      <w:r>
        <w:rPr>
          <w:color w:val="6C7480"/>
          <w:sz w:val="20"/>
        </w:rPr>
        <w:t>Copy, paste, and fill in the bracketed [details] before sending</w:t>
      </w:r>
    </w:p>
    <w:p w14:paraId="6DF9603D" w14:textId="77777777" w:rsidR="00F96037" w:rsidRDefault="00F422F2">
      <w:pPr>
        <w:spacing w:after="40"/>
      </w:pPr>
      <w:r>
        <w:rPr>
          <w:b/>
          <w:color w:val="00BAC7"/>
          <w:sz w:val="18"/>
        </w:rPr>
        <w:t xml:space="preserve">Support:  </w:t>
      </w:r>
      <w:r>
        <w:rPr>
          <w:color w:val="6C7480"/>
          <w:sz w:val="20"/>
        </w:rPr>
        <w:t>schoollunch@kevgroup.com</w:t>
      </w:r>
    </w:p>
    <w:p w14:paraId="12EE06D7" w14:textId="77777777" w:rsidR="00F96037" w:rsidRDefault="00F96037">
      <w:pPr>
        <w:pBdr>
          <w:bottom w:val="single" w:sz="6" w:space="1" w:color="B2B4BA"/>
        </w:pBdr>
        <w:spacing w:before="200"/>
      </w:pPr>
    </w:p>
    <w:p w14:paraId="50891130" w14:textId="77777777" w:rsidR="00F96037" w:rsidRDefault="00F422F2">
      <w:pPr>
        <w:shd w:val="clear" w:color="auto" w:fill="E8F7F2"/>
      </w:pPr>
      <w:r>
        <w:rPr>
          <w:b/>
          <w:color w:val="13294B"/>
        </w:rPr>
        <w:t>EMAIL 1 — ANNOUNCEMENT (SEND AT LAUNCH)</w:t>
      </w:r>
    </w:p>
    <w:p w14:paraId="35654949" w14:textId="77777777" w:rsidR="00F96037" w:rsidRDefault="00F422F2">
      <w:pPr>
        <w:spacing w:after="40"/>
      </w:pPr>
      <w:r>
        <w:rPr>
          <w:b/>
          <w:color w:val="00BAC7"/>
          <w:sz w:val="18"/>
        </w:rPr>
        <w:t xml:space="preserve">Subject:  </w:t>
      </w:r>
      <w:r>
        <w:rPr>
          <w:color w:val="6C7480"/>
          <w:sz w:val="20"/>
        </w:rPr>
        <w:t>Say hello to online lunch ordering at [school name]</w:t>
      </w:r>
    </w:p>
    <w:p w14:paraId="09B9501D" w14:textId="77777777" w:rsidR="00F96037" w:rsidRDefault="00F422F2">
      <w:pPr>
        <w:spacing w:after="40"/>
      </w:pPr>
      <w:r>
        <w:rPr>
          <w:b/>
          <w:color w:val="00BAC7"/>
          <w:sz w:val="18"/>
        </w:rPr>
        <w:t xml:space="preserve">Preview:  </w:t>
      </w:r>
      <w:r>
        <w:rPr>
          <w:color w:val="6C7480"/>
          <w:sz w:val="20"/>
        </w:rPr>
        <w:t>Skip the cash and forms — order lunch in minutes.</w:t>
      </w:r>
    </w:p>
    <w:p w14:paraId="25430CCD" w14:textId="77777777" w:rsidR="00F96037" w:rsidRDefault="00F96037"/>
    <w:p w14:paraId="184EEB05" w14:textId="77777777" w:rsidR="00F96037" w:rsidRDefault="00F422F2">
      <w:pPr>
        <w:spacing w:after="160"/>
      </w:pPr>
      <w:r>
        <w:rPr>
          <w:color w:val="333333"/>
        </w:rPr>
        <w:t>Hi families,</w:t>
      </w:r>
    </w:p>
    <w:p w14:paraId="269ACA6D" w14:textId="77777777" w:rsidR="00F96037" w:rsidRDefault="00F422F2">
      <w:pPr>
        <w:spacing w:after="160"/>
      </w:pPr>
      <w:r>
        <w:rPr>
          <w:color w:val="333333"/>
        </w:rPr>
        <w:t>We're excited to share that [school name] now offers online lunch ordering through Lunchbox by SchoolCash Online.</w:t>
      </w:r>
    </w:p>
    <w:p w14:paraId="1B548680" w14:textId="77777777" w:rsidR="00F96037" w:rsidRDefault="00F422F2">
      <w:pPr>
        <w:spacing w:after="160"/>
      </w:pPr>
      <w:r>
        <w:rPr>
          <w:color w:val="333333"/>
        </w:rPr>
        <w:t>Here's what that means for you:</w:t>
      </w:r>
    </w:p>
    <w:p w14:paraId="14B89A3E" w14:textId="77777777" w:rsidR="00F96037" w:rsidRDefault="00F422F2">
      <w:pPr>
        <w:pStyle w:val="ListBullet"/>
        <w:spacing w:after="80"/>
      </w:pPr>
      <w:r>
        <w:rPr>
          <w:color w:val="333333"/>
        </w:rPr>
        <w:t>Order lunch for your kids in minutes, from your phone or computer</w:t>
      </w:r>
    </w:p>
    <w:p w14:paraId="090209C7" w14:textId="77777777" w:rsidR="00F96037" w:rsidRDefault="00F422F2">
      <w:pPr>
        <w:pStyle w:val="ListBullet"/>
        <w:spacing w:after="80"/>
      </w:pPr>
      <w:r>
        <w:rPr>
          <w:color w:val="333333"/>
        </w:rPr>
        <w:t>Skip the cash, paper forms, and permission slips</w:t>
      </w:r>
    </w:p>
    <w:p w14:paraId="2E3DD52F" w14:textId="77777777" w:rsidR="00F96037" w:rsidRDefault="00F422F2">
      <w:pPr>
        <w:pStyle w:val="ListBullet"/>
        <w:spacing w:after="80"/>
      </w:pPr>
      <w:r>
        <w:rPr>
          <w:color w:val="333333"/>
        </w:rPr>
        <w:t>Nut-safe, nutritious meal options</w:t>
      </w:r>
    </w:p>
    <w:p w14:paraId="15284744" w14:textId="77777777" w:rsidR="00F96037" w:rsidRDefault="00F422F2">
      <w:pPr>
        <w:pStyle w:val="ListBullet"/>
        <w:spacing w:after="80"/>
      </w:pPr>
      <w:r>
        <w:rPr>
          <w:color w:val="333333"/>
        </w:rPr>
        <w:t>Every order gives back to our school</w:t>
      </w:r>
    </w:p>
    <w:p w14:paraId="4542B15A" w14:textId="77777777" w:rsidR="00F96037" w:rsidRDefault="00F96037">
      <w:pPr>
        <w:spacing w:after="40"/>
      </w:pPr>
    </w:p>
    <w:p w14:paraId="2A9AA5A2" w14:textId="77777777" w:rsidR="00F96037" w:rsidRDefault="00F422F2">
      <w:pPr>
        <w:spacing w:after="160"/>
      </w:pPr>
      <w:r>
        <w:rPr>
          <w:color w:val="333333"/>
        </w:rPr>
        <w:t>Getting started is easy: create your free account, add your child, and place your first order at [ordering link].</w:t>
      </w:r>
    </w:p>
    <w:p w14:paraId="09D10CD3" w14:textId="77777777" w:rsidR="00F96037" w:rsidRDefault="00F422F2">
      <w:pPr>
        <w:spacing w:after="160"/>
      </w:pPr>
      <w:r>
        <w:rPr>
          <w:color w:val="333333"/>
        </w:rPr>
        <w:t>Questions? Reach out to [school contact name/email].</w:t>
      </w:r>
    </w:p>
    <w:p w14:paraId="33E5AD61" w14:textId="77777777" w:rsidR="00F96037" w:rsidRDefault="00F422F2">
      <w:pPr>
        <w:spacing w:after="160"/>
      </w:pPr>
      <w:r>
        <w:rPr>
          <w:color w:val="333333"/>
        </w:rPr>
        <w:t>Thanks for supporting [school name]'s lunch program.</w:t>
      </w:r>
    </w:p>
    <w:p w14:paraId="0D393AF5" w14:textId="77777777" w:rsidR="00F96037" w:rsidRDefault="00F422F2">
      <w:pPr>
        <w:shd w:val="clear" w:color="auto" w:fill="FDF6E3"/>
        <w:spacing w:before="80" w:after="280"/>
      </w:pPr>
      <w:r>
        <w:rPr>
          <w:b/>
          <w:color w:val="13294B"/>
          <w:sz w:val="20"/>
        </w:rPr>
        <w:t xml:space="preserve">How to use this: </w:t>
      </w:r>
      <w:r>
        <w:rPr>
          <w:i/>
          <w:color w:val="333333"/>
          <w:sz w:val="20"/>
        </w:rPr>
        <w:t>Send this within the first week of setup — as your school's own email, newsletter, or school app post.</w:t>
      </w:r>
    </w:p>
    <w:p w14:paraId="67977EE0" w14:textId="77777777" w:rsidR="00F96037" w:rsidRDefault="00F96037">
      <w:pPr>
        <w:pBdr>
          <w:bottom w:val="single" w:sz="6" w:space="1" w:color="B2B4BA"/>
        </w:pBdr>
        <w:spacing w:before="200"/>
      </w:pPr>
    </w:p>
    <w:p w14:paraId="39EB4838" w14:textId="77777777" w:rsidR="00F96037" w:rsidRDefault="00F422F2">
      <w:pPr>
        <w:shd w:val="clear" w:color="auto" w:fill="E8F7F2"/>
      </w:pPr>
      <w:r>
        <w:rPr>
          <w:b/>
          <w:color w:val="13294B"/>
        </w:rPr>
        <w:t>EMAIL 2 — REMINDER (SEND 1–2 WEEKS AFTER LAUNCH)</w:t>
      </w:r>
    </w:p>
    <w:p w14:paraId="123E54F4" w14:textId="77777777" w:rsidR="00F96037" w:rsidRDefault="00F422F2">
      <w:pPr>
        <w:spacing w:after="40"/>
      </w:pPr>
      <w:r>
        <w:rPr>
          <w:b/>
          <w:color w:val="00BAC7"/>
          <w:sz w:val="18"/>
        </w:rPr>
        <w:t xml:space="preserve">Subject:  </w:t>
      </w:r>
      <w:r>
        <w:rPr>
          <w:color w:val="6C7480"/>
          <w:sz w:val="20"/>
        </w:rPr>
        <w:t>Don't forget to order lunch for your child this week</w:t>
      </w:r>
    </w:p>
    <w:p w14:paraId="7C4DC87D" w14:textId="77777777" w:rsidR="00F96037" w:rsidRDefault="00F422F2">
      <w:pPr>
        <w:spacing w:after="40"/>
      </w:pPr>
      <w:r>
        <w:rPr>
          <w:b/>
          <w:color w:val="00BAC7"/>
          <w:sz w:val="18"/>
        </w:rPr>
        <w:t xml:space="preserve">Preview:  </w:t>
      </w:r>
      <w:r>
        <w:rPr>
          <w:color w:val="6C7480"/>
          <w:sz w:val="20"/>
        </w:rPr>
        <w:t>A quick reminder — ordering takes less than 2 minutes.</w:t>
      </w:r>
    </w:p>
    <w:p w14:paraId="4F1157EC" w14:textId="77777777" w:rsidR="00F96037" w:rsidRDefault="00F96037"/>
    <w:p w14:paraId="6766E3F4" w14:textId="77777777" w:rsidR="00F96037" w:rsidRDefault="00F422F2">
      <w:pPr>
        <w:spacing w:after="160"/>
      </w:pPr>
      <w:r>
        <w:rPr>
          <w:color w:val="333333"/>
        </w:rPr>
        <w:t>Hi families,</w:t>
      </w:r>
    </w:p>
    <w:p w14:paraId="71440511" w14:textId="77777777" w:rsidR="00F96037" w:rsidRDefault="00F422F2">
      <w:pPr>
        <w:spacing w:after="160"/>
      </w:pPr>
      <w:r>
        <w:rPr>
          <w:color w:val="333333"/>
        </w:rPr>
        <w:t>Just a quick reminder: [school name]'s online lunch ordering is open. If you haven't signed up yet, now's a great time to get started.</w:t>
      </w:r>
    </w:p>
    <w:p w14:paraId="59835FED" w14:textId="77777777" w:rsidR="00F96037" w:rsidRDefault="00F422F2">
      <w:pPr>
        <w:spacing w:after="160"/>
      </w:pPr>
      <w:r>
        <w:rPr>
          <w:color w:val="333333"/>
        </w:rPr>
        <w:t>Ordering takes less than 2 minutes:</w:t>
      </w:r>
    </w:p>
    <w:p w14:paraId="2003DF97" w14:textId="77777777" w:rsidR="00F96037" w:rsidRDefault="00F422F2">
      <w:pPr>
        <w:spacing w:after="80"/>
        <w:ind w:left="360"/>
      </w:pPr>
      <w:r>
        <w:rPr>
          <w:b/>
          <w:color w:val="333333"/>
        </w:rPr>
        <w:t xml:space="preserve">1.  </w:t>
      </w:r>
      <w:r>
        <w:rPr>
          <w:color w:val="333333"/>
        </w:rPr>
        <w:t>Create your free account</w:t>
      </w:r>
    </w:p>
    <w:p w14:paraId="4FA56B30" w14:textId="77777777" w:rsidR="00F96037" w:rsidRDefault="00F422F2">
      <w:pPr>
        <w:spacing w:after="80"/>
        <w:ind w:left="360"/>
      </w:pPr>
      <w:r>
        <w:rPr>
          <w:b/>
          <w:color w:val="333333"/>
        </w:rPr>
        <w:t xml:space="preserve">2.  </w:t>
      </w:r>
      <w:r>
        <w:rPr>
          <w:color w:val="333333"/>
        </w:rPr>
        <w:t>Choose your child's meals for the week</w:t>
      </w:r>
    </w:p>
    <w:p w14:paraId="180DE748" w14:textId="77777777" w:rsidR="00F96037" w:rsidRDefault="00F422F2">
      <w:pPr>
        <w:spacing w:after="80"/>
        <w:ind w:left="360"/>
      </w:pPr>
      <w:r>
        <w:rPr>
          <w:b/>
          <w:color w:val="333333"/>
        </w:rPr>
        <w:t xml:space="preserve">3.  </w:t>
      </w:r>
      <w:r>
        <w:rPr>
          <w:color w:val="333333"/>
        </w:rPr>
        <w:t>Check out — no cash needed</w:t>
      </w:r>
    </w:p>
    <w:p w14:paraId="686E7CA3" w14:textId="77777777" w:rsidR="00F96037" w:rsidRDefault="00F96037">
      <w:pPr>
        <w:spacing w:after="40"/>
      </w:pPr>
    </w:p>
    <w:p w14:paraId="71B05DFE" w14:textId="77777777" w:rsidR="00F96037" w:rsidRDefault="00F422F2">
      <w:pPr>
        <w:spacing w:after="160"/>
      </w:pPr>
      <w:r>
        <w:rPr>
          <w:color w:val="333333"/>
        </w:rPr>
        <w:t>Order now at [ordering link].</w:t>
      </w:r>
    </w:p>
    <w:p w14:paraId="1612BEE1" w14:textId="77777777" w:rsidR="00F96037" w:rsidRDefault="00F422F2">
      <w:pPr>
        <w:spacing w:after="160"/>
      </w:pPr>
      <w:r>
        <w:rPr>
          <w:color w:val="333333"/>
        </w:rPr>
        <w:t>Every order supports our school, so thank you for taking part. Questions? Reach out to [school contact name/email].</w:t>
      </w:r>
    </w:p>
    <w:p w14:paraId="68317CE7" w14:textId="77777777" w:rsidR="00F96037" w:rsidRDefault="00F422F2">
      <w:pPr>
        <w:shd w:val="clear" w:color="auto" w:fill="FDF6E3"/>
        <w:spacing w:before="80" w:after="280"/>
      </w:pPr>
      <w:r>
        <w:rPr>
          <w:b/>
          <w:color w:val="13294B"/>
          <w:sz w:val="20"/>
        </w:rPr>
        <w:t xml:space="preserve">How to use this: </w:t>
      </w:r>
      <w:r>
        <w:rPr>
          <w:i/>
          <w:color w:val="333333"/>
          <w:sz w:val="20"/>
        </w:rPr>
        <w:t>Send this 1–2 weeks after the announcement email to catch families who missed it the first time.</w:t>
      </w:r>
    </w:p>
    <w:p w14:paraId="4D91887A" w14:textId="77777777" w:rsidR="00F96037" w:rsidRDefault="00F96037">
      <w:pPr>
        <w:pBdr>
          <w:bottom w:val="single" w:sz="6" w:space="1" w:color="B2B4BA"/>
        </w:pBdr>
        <w:spacing w:before="200"/>
      </w:pPr>
    </w:p>
    <w:p w14:paraId="632D9300" w14:textId="77777777" w:rsidR="00F96037" w:rsidRDefault="00F422F2">
      <w:pPr>
        <w:shd w:val="clear" w:color="auto" w:fill="E8F7F2"/>
      </w:pPr>
      <w:r>
        <w:rPr>
          <w:b/>
          <w:color w:val="13294B"/>
        </w:rPr>
        <w:t>EMAIL 3 — NEW TERM RESTART (SEND AT THE START OF EACH TERM)</w:t>
      </w:r>
    </w:p>
    <w:p w14:paraId="666D494E" w14:textId="77777777" w:rsidR="00F96037" w:rsidRDefault="00F422F2">
      <w:pPr>
        <w:spacing w:after="40"/>
      </w:pPr>
      <w:r>
        <w:rPr>
          <w:b/>
          <w:color w:val="00BAC7"/>
          <w:sz w:val="18"/>
        </w:rPr>
        <w:t xml:space="preserve">Subject:  </w:t>
      </w:r>
      <w:r>
        <w:rPr>
          <w:color w:val="6C7480"/>
          <w:sz w:val="20"/>
        </w:rPr>
        <w:t>Lunch ordering is back for [term/semester]</w:t>
      </w:r>
    </w:p>
    <w:p w14:paraId="09A21B2B" w14:textId="77777777" w:rsidR="00F96037" w:rsidRDefault="00F422F2">
      <w:pPr>
        <w:spacing w:after="40"/>
      </w:pPr>
      <w:r>
        <w:rPr>
          <w:b/>
          <w:color w:val="00BAC7"/>
          <w:sz w:val="18"/>
        </w:rPr>
        <w:t xml:space="preserve">Preview:  </w:t>
      </w:r>
      <w:r>
        <w:rPr>
          <w:color w:val="6C7480"/>
          <w:sz w:val="20"/>
        </w:rPr>
        <w:t>Get set up, or jump back in — it only takes a couple of minutes.</w:t>
      </w:r>
    </w:p>
    <w:p w14:paraId="2AF8EE54" w14:textId="77777777" w:rsidR="00F96037" w:rsidRDefault="00F96037"/>
    <w:p w14:paraId="2ADBDEB7" w14:textId="77777777" w:rsidR="00F96037" w:rsidRDefault="00F422F2">
      <w:pPr>
        <w:spacing w:after="160"/>
      </w:pPr>
      <w:r>
        <w:rPr>
          <w:color w:val="333333"/>
        </w:rPr>
        <w:t>Hi families,</w:t>
      </w:r>
    </w:p>
    <w:p w14:paraId="4FFBCFEC" w14:textId="77777777" w:rsidR="00F96037" w:rsidRDefault="00F422F2">
      <w:pPr>
        <w:spacing w:after="160"/>
      </w:pPr>
      <w:r>
        <w:rPr>
          <w:color w:val="333333"/>
        </w:rPr>
        <w:t>A new [term/school year] means it's time to get back into the lunch ordering routine at [school name].</w:t>
      </w:r>
    </w:p>
    <w:p w14:paraId="0A64687B" w14:textId="77777777" w:rsidR="00F96037" w:rsidRDefault="00F422F2">
      <w:pPr>
        <w:spacing w:after="160"/>
      </w:pPr>
      <w:r>
        <w:rPr>
          <w:color w:val="333333"/>
        </w:rPr>
        <w:t>If you ordered before, your account is ready to go — just log in and choose meals for the weeks ahead at [ordering link]. New to Lunchbox? Creating an account takes less than 2 minutes.</w:t>
      </w:r>
    </w:p>
    <w:p w14:paraId="4908DEB2" w14:textId="77777777" w:rsidR="00F96037" w:rsidRDefault="00F422F2">
      <w:pPr>
        <w:spacing w:after="160"/>
      </w:pPr>
      <w:r>
        <w:rPr>
          <w:color w:val="333333"/>
        </w:rPr>
        <w:t>Every order gives back to our school, so thank you for taking part. Questions? Reach out to [school contact name/email].</w:t>
      </w:r>
    </w:p>
    <w:p w14:paraId="74542C5A" w14:textId="77777777" w:rsidR="00F96037" w:rsidRDefault="00F422F2">
      <w:pPr>
        <w:shd w:val="clear" w:color="auto" w:fill="FDF6E3"/>
        <w:spacing w:before="80" w:after="280"/>
      </w:pPr>
      <w:r>
        <w:rPr>
          <w:b/>
          <w:color w:val="13294B"/>
          <w:sz w:val="20"/>
        </w:rPr>
        <w:t xml:space="preserve">How to use this: </w:t>
      </w:r>
      <w:r>
        <w:rPr>
          <w:i/>
          <w:color w:val="333333"/>
          <w:sz w:val="20"/>
        </w:rPr>
        <w:t>Send this at the start of each new term or semester, or right after a school break, to re-engage families.</w:t>
      </w:r>
    </w:p>
    <w:p w14:paraId="5C3662CB" w14:textId="77777777" w:rsidR="00F96037" w:rsidRDefault="00F96037">
      <w:pPr>
        <w:pBdr>
          <w:bottom w:val="single" w:sz="6" w:space="1" w:color="B2B4BA"/>
        </w:pBdr>
        <w:spacing w:before="200"/>
      </w:pPr>
    </w:p>
    <w:p w14:paraId="2D78E761" w14:textId="77777777" w:rsidR="00F96037" w:rsidRDefault="00F422F2">
      <w:pPr>
        <w:shd w:val="clear" w:color="auto" w:fill="E8F7F2"/>
      </w:pPr>
      <w:r>
        <w:rPr>
          <w:b/>
          <w:color w:val="13294B"/>
        </w:rPr>
        <w:lastRenderedPageBreak/>
        <w:t>EMAIL 4 — SPREAD THE WORD (SEND MID-YEAR TO ACTIVE ORDERERS)</w:t>
      </w:r>
    </w:p>
    <w:p w14:paraId="125141B8" w14:textId="77777777" w:rsidR="00F96037" w:rsidRDefault="00F422F2">
      <w:pPr>
        <w:spacing w:after="40"/>
      </w:pPr>
      <w:r>
        <w:rPr>
          <w:b/>
          <w:color w:val="00BAC7"/>
          <w:sz w:val="18"/>
        </w:rPr>
        <w:t xml:space="preserve">Subject:  </w:t>
      </w:r>
      <w:r>
        <w:rPr>
          <w:color w:val="6C7480"/>
          <w:sz w:val="20"/>
        </w:rPr>
        <w:t>Know a family who'd love Lunchbox? Send them our way</w:t>
      </w:r>
    </w:p>
    <w:p w14:paraId="5252DC47" w14:textId="77777777" w:rsidR="00F96037" w:rsidRDefault="00F422F2">
      <w:pPr>
        <w:spacing w:after="40"/>
      </w:pPr>
      <w:r>
        <w:rPr>
          <w:b/>
          <w:color w:val="00BAC7"/>
          <w:sz w:val="18"/>
        </w:rPr>
        <w:t xml:space="preserve">Preview:  </w:t>
      </w:r>
      <w:r>
        <w:rPr>
          <w:color w:val="6C7480"/>
          <w:sz w:val="20"/>
        </w:rPr>
        <w:t>Help more [school name] families skip the cash and forms too.</w:t>
      </w:r>
    </w:p>
    <w:p w14:paraId="4FD95E9E" w14:textId="77777777" w:rsidR="00F96037" w:rsidRDefault="00F96037"/>
    <w:p w14:paraId="610FB088" w14:textId="77777777" w:rsidR="00F96037" w:rsidRDefault="00F422F2">
      <w:pPr>
        <w:spacing w:after="160"/>
      </w:pPr>
      <w:r>
        <w:rPr>
          <w:color w:val="333333"/>
        </w:rPr>
        <w:t>Hi families,</w:t>
      </w:r>
    </w:p>
    <w:p w14:paraId="31F44925" w14:textId="77777777" w:rsidR="00F96037" w:rsidRDefault="00F422F2">
      <w:pPr>
        <w:spacing w:after="160"/>
      </w:pPr>
      <w:r>
        <w:rPr>
          <w:color w:val="333333"/>
        </w:rPr>
        <w:t>If you're already ordering lunch through Lunchbox, thank you. If you know other [school name] families who aren't yet, we'd love your help spreading the word.</w:t>
      </w:r>
    </w:p>
    <w:p w14:paraId="03A6CDF6" w14:textId="77777777" w:rsidR="00F96037" w:rsidRDefault="00F422F2">
      <w:pPr>
        <w:spacing w:after="160"/>
      </w:pPr>
      <w:r>
        <w:rPr>
          <w:color w:val="333333"/>
        </w:rPr>
        <w:t>Just share the sign-up link with them: [ordering link].</w:t>
      </w:r>
    </w:p>
    <w:p w14:paraId="31380EB7" w14:textId="77777777" w:rsidR="00F96037" w:rsidRDefault="00F422F2">
      <w:pPr>
        <w:spacing w:after="160"/>
      </w:pPr>
      <w:r>
        <w:rPr>
          <w:color w:val="333333"/>
        </w:rPr>
        <w:t>The more families that order, the more we can raise for our school. Questions? Reach out to [school contact name/email].</w:t>
      </w:r>
    </w:p>
    <w:p w14:paraId="4E994CBC" w14:textId="77777777" w:rsidR="00F96037" w:rsidRDefault="00F422F2">
      <w:pPr>
        <w:shd w:val="clear" w:color="auto" w:fill="FDF6E3"/>
        <w:spacing w:before="80" w:after="280"/>
      </w:pPr>
      <w:r>
        <w:rPr>
          <w:b/>
          <w:color w:val="13294B"/>
          <w:sz w:val="20"/>
        </w:rPr>
        <w:t xml:space="preserve">How to use this: </w:t>
      </w:r>
      <w:r>
        <w:rPr>
          <w:i/>
          <w:color w:val="333333"/>
          <w:sz w:val="20"/>
        </w:rPr>
        <w:t>Send this mid-year to families who are already ordering — word-of-mouth from a fellow parent tends to land better than another email from the school.</w:t>
      </w:r>
    </w:p>
    <w:p w14:paraId="6A21A25C" w14:textId="77777777" w:rsidR="00F96037" w:rsidRDefault="00F96037">
      <w:pPr>
        <w:pBdr>
          <w:bottom w:val="single" w:sz="6" w:space="1" w:color="B2B4BA"/>
        </w:pBdr>
        <w:spacing w:before="200"/>
      </w:pPr>
    </w:p>
    <w:p w14:paraId="275E8A00" w14:textId="2ADE0DC3" w:rsidR="00F96037" w:rsidRDefault="00F422F2">
      <w:pPr>
        <w:shd w:val="clear" w:color="auto" w:fill="E8F7F2"/>
      </w:pPr>
      <w:r>
        <w:rPr>
          <w:b/>
          <w:color w:val="13294B"/>
        </w:rPr>
        <w:t>EMAIL 5 — HAVEN'T ORDERED YET? (SEND MID-YEAR</w:t>
      </w:r>
      <w:r>
        <w:rPr>
          <w:b/>
          <w:color w:val="13294B"/>
        </w:rPr>
        <w:t>)</w:t>
      </w:r>
    </w:p>
    <w:p w14:paraId="70E0EF06" w14:textId="77777777" w:rsidR="00F96037" w:rsidRDefault="00F422F2">
      <w:pPr>
        <w:spacing w:after="40"/>
      </w:pPr>
      <w:r>
        <w:rPr>
          <w:b/>
          <w:color w:val="00BAC7"/>
          <w:sz w:val="18"/>
        </w:rPr>
        <w:t xml:space="preserve">Subject:  </w:t>
      </w:r>
      <w:r>
        <w:rPr>
          <w:color w:val="6C7480"/>
          <w:sz w:val="20"/>
        </w:rPr>
        <w:t>Haven't tried Lunchbox yet? Here's why families love it</w:t>
      </w:r>
    </w:p>
    <w:p w14:paraId="003EAEE5" w14:textId="77777777" w:rsidR="00F96037" w:rsidRDefault="00F422F2">
      <w:pPr>
        <w:spacing w:after="40"/>
      </w:pPr>
      <w:r>
        <w:rPr>
          <w:b/>
          <w:color w:val="00BAC7"/>
          <w:sz w:val="18"/>
        </w:rPr>
        <w:t xml:space="preserve">Preview:  </w:t>
      </w:r>
      <w:r>
        <w:rPr>
          <w:color w:val="6C7480"/>
          <w:sz w:val="20"/>
        </w:rPr>
        <w:t>Skip the cash and forms — order lunch in minutes.</w:t>
      </w:r>
    </w:p>
    <w:p w14:paraId="7FC84873" w14:textId="77777777" w:rsidR="00F96037" w:rsidRDefault="00F96037"/>
    <w:p w14:paraId="41906C00" w14:textId="77777777" w:rsidR="00F96037" w:rsidRDefault="00F422F2">
      <w:pPr>
        <w:spacing w:after="160"/>
      </w:pPr>
      <w:r>
        <w:rPr>
          <w:color w:val="333333"/>
        </w:rPr>
        <w:t>Hi families,</w:t>
      </w:r>
    </w:p>
    <w:p w14:paraId="5C8C0667" w14:textId="77777777" w:rsidR="00F96037" w:rsidRDefault="00F422F2">
      <w:pPr>
        <w:spacing w:after="160"/>
      </w:pPr>
      <w:r>
        <w:rPr>
          <w:color w:val="333333"/>
        </w:rPr>
        <w:t>If you haven't ordered lunch through Lunchbox yet, here's what you're missing: no more cash, no more forms, and lunch ordered in minutes from your phone.</w:t>
      </w:r>
    </w:p>
    <w:p w14:paraId="02DE856C" w14:textId="77777777" w:rsidR="00F96037" w:rsidRDefault="00F422F2">
      <w:pPr>
        <w:spacing w:after="160"/>
      </w:pPr>
      <w:r>
        <w:rPr>
          <w:color w:val="333333"/>
        </w:rPr>
        <w:t>It's simple to get started:</w:t>
      </w:r>
    </w:p>
    <w:p w14:paraId="2DB13835" w14:textId="77777777" w:rsidR="00F96037" w:rsidRDefault="00F422F2">
      <w:pPr>
        <w:spacing w:after="80"/>
        <w:ind w:left="360"/>
      </w:pPr>
      <w:r>
        <w:rPr>
          <w:b/>
          <w:color w:val="333333"/>
        </w:rPr>
        <w:t xml:space="preserve">1.  </w:t>
      </w:r>
      <w:r>
        <w:rPr>
          <w:color w:val="333333"/>
        </w:rPr>
        <w:t>Create your free account at [ordering link]</w:t>
      </w:r>
    </w:p>
    <w:p w14:paraId="02C61709" w14:textId="77777777" w:rsidR="00F96037" w:rsidRDefault="00F422F2">
      <w:pPr>
        <w:spacing w:after="80"/>
        <w:ind w:left="360"/>
      </w:pPr>
      <w:r>
        <w:rPr>
          <w:b/>
          <w:color w:val="333333"/>
        </w:rPr>
        <w:t xml:space="preserve">2.  </w:t>
      </w:r>
      <w:r>
        <w:rPr>
          <w:color w:val="333333"/>
        </w:rPr>
        <w:t>Add your child</w:t>
      </w:r>
    </w:p>
    <w:p w14:paraId="046E6D38" w14:textId="77777777" w:rsidR="00F96037" w:rsidRDefault="00F422F2">
      <w:pPr>
        <w:spacing w:after="80"/>
        <w:ind w:left="360"/>
      </w:pPr>
      <w:r>
        <w:rPr>
          <w:b/>
          <w:color w:val="333333"/>
        </w:rPr>
        <w:t xml:space="preserve">3.  </w:t>
      </w:r>
      <w:r>
        <w:rPr>
          <w:color w:val="333333"/>
        </w:rPr>
        <w:t>Choose their meals and check out</w:t>
      </w:r>
    </w:p>
    <w:p w14:paraId="1B60B29F" w14:textId="77777777" w:rsidR="00F96037" w:rsidRDefault="00F96037">
      <w:pPr>
        <w:spacing w:after="40"/>
      </w:pPr>
    </w:p>
    <w:p w14:paraId="67B14DD9" w14:textId="77777777" w:rsidR="00F96037" w:rsidRDefault="00F422F2">
      <w:pPr>
        <w:spacing w:after="160"/>
      </w:pPr>
      <w:r>
        <w:rPr>
          <w:color w:val="333333"/>
        </w:rPr>
        <w:t>Give it a try this week. Questions? Reach out to [school contact name/email].</w:t>
      </w:r>
    </w:p>
    <w:p w14:paraId="18047575" w14:textId="77777777" w:rsidR="00F96037" w:rsidRDefault="00F422F2">
      <w:pPr>
        <w:shd w:val="clear" w:color="auto" w:fill="FDF6E3"/>
        <w:spacing w:before="80" w:after="280"/>
      </w:pPr>
      <w:r>
        <w:rPr>
          <w:b/>
          <w:color w:val="13294B"/>
          <w:sz w:val="20"/>
        </w:rPr>
        <w:t xml:space="preserve">How to use this: </w:t>
      </w:r>
      <w:r>
        <w:rPr>
          <w:i/>
          <w:color w:val="333333"/>
          <w:sz w:val="20"/>
        </w:rPr>
        <w:t>Best sent mid-year to families who haven't ordered yet — pair with a personal nudge from the school office or PTA if you can.</w:t>
      </w:r>
    </w:p>
    <w:p w14:paraId="7E1ACFC8" w14:textId="77777777" w:rsidR="00F96037" w:rsidRDefault="00F96037">
      <w:pPr>
        <w:pBdr>
          <w:bottom w:val="single" w:sz="6" w:space="1" w:color="B2B4BA"/>
        </w:pBdr>
        <w:spacing w:before="200"/>
      </w:pPr>
    </w:p>
    <w:p w14:paraId="65A23A65" w14:textId="77777777" w:rsidR="00F96037" w:rsidRDefault="00F422F2">
      <w:pPr>
        <w:shd w:val="clear" w:color="auto" w:fill="E8F7F2"/>
      </w:pPr>
      <w:r>
        <w:rPr>
          <w:b/>
          <w:color w:val="13294B"/>
        </w:rPr>
        <w:lastRenderedPageBreak/>
        <w:t>EMAIL 6 — FUNDRAISING MILESTONE (SEND WHEN YOU HIT A GOOD NUMBER)</w:t>
      </w:r>
    </w:p>
    <w:p w14:paraId="1BA70F95" w14:textId="77777777" w:rsidR="00F96037" w:rsidRDefault="00F422F2">
      <w:pPr>
        <w:spacing w:after="40"/>
      </w:pPr>
      <w:r>
        <w:rPr>
          <w:b/>
          <w:color w:val="00BAC7"/>
          <w:sz w:val="18"/>
        </w:rPr>
        <w:t xml:space="preserve">Subject:  </w:t>
      </w:r>
      <w:r>
        <w:rPr>
          <w:color w:val="6C7480"/>
          <w:sz w:val="20"/>
        </w:rPr>
        <w:t>Thanks to you, [school name] has raised $[amount] this year</w:t>
      </w:r>
    </w:p>
    <w:p w14:paraId="730D8744" w14:textId="77777777" w:rsidR="00F96037" w:rsidRDefault="00F422F2">
      <w:pPr>
        <w:spacing w:after="40"/>
      </w:pPr>
      <w:r>
        <w:rPr>
          <w:b/>
          <w:color w:val="00BAC7"/>
          <w:sz w:val="18"/>
        </w:rPr>
        <w:t xml:space="preserve">Preview:  </w:t>
      </w:r>
      <w:r>
        <w:rPr>
          <w:color w:val="6C7480"/>
          <w:sz w:val="20"/>
        </w:rPr>
        <w:t>See what your orders have helped fund — and keep it going.</w:t>
      </w:r>
    </w:p>
    <w:p w14:paraId="690B281F" w14:textId="77777777" w:rsidR="00F96037" w:rsidRDefault="00F96037"/>
    <w:p w14:paraId="6C0F272B" w14:textId="77777777" w:rsidR="00F96037" w:rsidRDefault="00F422F2">
      <w:pPr>
        <w:spacing w:after="160"/>
      </w:pPr>
      <w:r>
        <w:rPr>
          <w:color w:val="333333"/>
        </w:rPr>
        <w:t>Hi families,</w:t>
      </w:r>
    </w:p>
    <w:p w14:paraId="1C5E8AC5" w14:textId="77777777" w:rsidR="00F96037" w:rsidRDefault="00F422F2">
      <w:pPr>
        <w:spacing w:after="160"/>
      </w:pPr>
      <w:r>
        <w:rPr>
          <w:color w:val="333333"/>
        </w:rPr>
        <w:t>Thanks to everyone ordering lunch through Lunchbox this year, [school name] has raised $[amount] so far — funds that go straight back into our school.</w:t>
      </w:r>
    </w:p>
    <w:p w14:paraId="71FE5BA4" w14:textId="77777777" w:rsidR="00F96037" w:rsidRDefault="00F422F2">
      <w:pPr>
        <w:spacing w:after="160"/>
      </w:pPr>
      <w:r>
        <w:rPr>
          <w:color w:val="333333"/>
        </w:rPr>
        <w:t>If you haven't started ordering yet, now's a great time to join in at [ordering link]. Already ordering? Thank you — every order adds up.</w:t>
      </w:r>
    </w:p>
    <w:p w14:paraId="460E85A2" w14:textId="77777777" w:rsidR="00F96037" w:rsidRDefault="00F422F2">
      <w:pPr>
        <w:spacing w:after="160"/>
      </w:pPr>
      <w:r>
        <w:rPr>
          <w:color w:val="333333"/>
        </w:rPr>
        <w:t>Questions? Reach out to [school contact name/email].</w:t>
      </w:r>
    </w:p>
    <w:p w14:paraId="362976C9" w14:textId="77777777" w:rsidR="00F96037" w:rsidRDefault="00F422F2">
      <w:pPr>
        <w:shd w:val="clear" w:color="auto" w:fill="FDF6E3"/>
        <w:spacing w:before="80" w:after="280"/>
      </w:pPr>
      <w:r>
        <w:rPr>
          <w:b/>
          <w:color w:val="13294B"/>
          <w:sz w:val="20"/>
        </w:rPr>
        <w:t xml:space="preserve">How to use this: </w:t>
      </w:r>
      <w:r>
        <w:rPr>
          <w:i/>
          <w:color w:val="333333"/>
          <w:sz w:val="20"/>
        </w:rPr>
        <w:t>Send whenever you hit a proceeds milestone, or once a term, to celebrate progress and re-motivate families.</w:t>
      </w:r>
    </w:p>
    <w:p w14:paraId="6FBEDC2D" w14:textId="77777777" w:rsidR="00F96037" w:rsidRDefault="00F96037">
      <w:pPr>
        <w:pBdr>
          <w:bottom w:val="single" w:sz="6" w:space="1" w:color="B2B4BA"/>
        </w:pBdr>
        <w:spacing w:before="200"/>
      </w:pPr>
    </w:p>
    <w:sectPr w:rsidR="00F96037" w:rsidSect="00034616">
      <w:pgSz w:w="12240" w:h="15840"/>
      <w:pgMar w:top="1152" w:right="1296" w:bottom="1152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85974132">
    <w:abstractNumId w:val="8"/>
  </w:num>
  <w:num w:numId="2" w16cid:durableId="1573153735">
    <w:abstractNumId w:val="6"/>
  </w:num>
  <w:num w:numId="3" w16cid:durableId="1453936536">
    <w:abstractNumId w:val="5"/>
  </w:num>
  <w:num w:numId="4" w16cid:durableId="678850810">
    <w:abstractNumId w:val="4"/>
  </w:num>
  <w:num w:numId="5" w16cid:durableId="1855998780">
    <w:abstractNumId w:val="7"/>
  </w:num>
  <w:num w:numId="6" w16cid:durableId="156768861">
    <w:abstractNumId w:val="3"/>
  </w:num>
  <w:num w:numId="7" w16cid:durableId="1647203569">
    <w:abstractNumId w:val="2"/>
  </w:num>
  <w:num w:numId="8" w16cid:durableId="864442998">
    <w:abstractNumId w:val="1"/>
  </w:num>
  <w:num w:numId="9" w16cid:durableId="1960262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2F1122"/>
    <w:rsid w:val="00326F90"/>
    <w:rsid w:val="003F6325"/>
    <w:rsid w:val="00AA1D8D"/>
    <w:rsid w:val="00B47730"/>
    <w:rsid w:val="00CB0664"/>
    <w:rsid w:val="00EF0603"/>
    <w:rsid w:val="00F422F2"/>
    <w:rsid w:val="00F56123"/>
    <w:rsid w:val="00F9603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F66165"/>
  <w14:defaultImageDpi w14:val="300"/>
  <w15:docId w15:val="{7968A4DA-1207-44CB-9CE8-BB75F737A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Open Sans" w:hAnsi="Open San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792</Words>
  <Characters>3893</Characters>
  <Application>Microsoft Office Word</Application>
  <DocSecurity>0</DocSecurity>
  <Lines>102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4606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Bianca DeFrancesco</cp:lastModifiedBy>
  <cp:revision>4</cp:revision>
  <dcterms:created xsi:type="dcterms:W3CDTF">2026-07-29T17:37:00Z</dcterms:created>
  <dcterms:modified xsi:type="dcterms:W3CDTF">2026-07-29T17:47:00Z</dcterms:modified>
  <cp:category/>
</cp:coreProperties>
</file>